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57229805" name="019ecb66-1b57-7e6e-b33e-aa05db332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787872" name="019ecb66-1b57-7e6e-b33e-aa05db3324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6717079" name="019ecb69-965c-7f88-ba2b-f16ee1c813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429572" name="019ecb69-965c-7f88-ba2b-f16ee1c8130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9548813" name="019ecb6b-29b9-7876-b372-21c2edcfe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897084" name="019ecb6b-29b9-7876-b372-21c2edcfe02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1167976" name="019ecb6c-dfc4-775a-88a1-8bc81e6c7d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751169" name="019ecb6c-dfc4-775a-88a1-8bc81e6c7d7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37052837" name="019ecb6f-867e-7df7-869d-440c81d26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211321" name="019ecb6f-867e-7df7-869d-440c81d2660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99032062" name="019ecbb4-948d-736f-a4d2-987a53ac60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72473" name="019ecbb4-948d-736f-a4d2-987a53ac60a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74468267" name="019ecb70-a6d9-7e9a-97cb-1639929c5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482662" name="019ecb70-a6d9-7e9a-97cb-1639929c597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33046955" name="019ecb7c-7e1e-7b1a-aef9-3f906937f2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866351" name="019ecb7c-7e1e-7b1a-aef9-3f906937f26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Gästezimmer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42604504" name="019ecb7d-801b-7783-bc72-fc1af39450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178171" name="019ecb7d-801b-7783-bc72-fc1af39450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8437557" name="019ecb99-42e7-7880-95e7-2793928cf4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274668" name="019ecb99-42e7-7880-95e7-2793928cf44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30026732" name="019ecb9b-66d7-79d1-8cbc-5868bc28fc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229662" name="019ecb9b-66d7-79d1-8cbc-5868bc28fc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00932010" name="019ecbb2-9d93-76be-b531-fa0e902266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200848" name="019ecbb2-9d93-76be-b531-fa0e9022667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Elternschlafzimmer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50084249" name="019ecbb3-7f4e-70aa-b683-8c0831c13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277826" name="019ecbb3-7f4e-70aa-b683-8c0831c13b9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94464987" name="019ecbb5-bad1-7773-ad91-814fa2ecd7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169962" name="019ecbb5-bad1-7773-ad91-814fa2ecd78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Kinder-Schlafzimmer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2133389" name="019ecbb6-9f36-7021-8ecf-dd383f00cf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208938" name="019ecbb6-9f36-7021-8ecf-dd383f00cf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0714102" name="019ecbbe-0de8-78f3-918b-815488fdc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562019" name="019ecbbe-0de8-78f3-918b-815488fdc70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2621471" name="019ecb7f-4fa6-781b-8498-6931190df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245516" name="019ecb7f-4fa6-781b-8498-6931190dfc9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0430916" name="019ecb97-00a2-76eb-b9b4-df0d357991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646260" name="019ecb97-00a2-76eb-b9b4-df0d3579911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1641877" name="019ecb98-15b0-711a-85fe-32f39ce53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974544" name="019ecb98-15b0-711a-85fe-32f39ce53ac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Cheminée/Boden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19368059" name="019ecb9a-4a70-7510-92d7-2c9ead433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311416" name="019ecb9a-4a70-7510-92d7-2c9ead43349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9050896" name="019ecb9c-6777-7be0-8d21-5f701e72f5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130999" name="019ecb9c-6777-7be0-8d21-5f701e72f5f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Holzdecke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Dachabdeckung 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58352961" name="019ecbbf-35f4-7c00-9016-280298450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705244" name="019ecbbf-35f4-7c00-9016-280298450d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Buacherweg 15, Niederrohrdorf</w:t>
          </w:r>
        </w:p>
        <w:p>
          <w:pPr>
            <w:spacing w:before="0" w:after="0"/>
          </w:pPr>
          <w:r>
            <w:t>DN 973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